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Pr>
          <w:kern w:val="36"/>
          <w:sz w:val="24"/>
          <w:szCs w:val="24"/>
        </w:rPr>
        <w:t>0205</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F92916">
        <w:rPr>
          <w:b/>
          <w:sz w:val="24"/>
          <w:szCs w:val="24"/>
        </w:rPr>
        <w:t>»</w:t>
      </w:r>
      <w:r w:rsidRPr="008E2355">
        <w:rPr>
          <w:sz w:val="24"/>
          <w:szCs w:val="24"/>
        </w:rPr>
        <w:t xml:space="preserve"> </w:t>
      </w:r>
      <w:r w:rsidRPr="008E2355">
        <w:rPr>
          <w:bCs/>
          <w:color w:val="000000"/>
          <w:sz w:val="24"/>
          <w:szCs w:val="24"/>
        </w:rPr>
        <w:t>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5B5F0A">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r w:rsidRPr="00D236CE">
          <w:rPr>
            <w:rStyle w:val="aa"/>
            <w:sz w:val="24"/>
            <w:szCs w:val="24"/>
            <w:lang w:val="en-US"/>
          </w:rPr>
          <w:t>gov</w:t>
        </w:r>
        <w:r w:rsidRPr="00D236CE">
          <w:rPr>
            <w:rStyle w:val="aa"/>
            <w:sz w:val="24"/>
            <w:szCs w:val="24"/>
          </w:rPr>
          <w:t>.ru</w:t>
        </w:r>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5B5F0A">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lastRenderedPageBreak/>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5B5F0A" w:rsidRPr="005B5F0A">
        <w:rPr>
          <w:b/>
          <w:bCs/>
          <w:sz w:val="24"/>
          <w:szCs w:val="24"/>
        </w:rPr>
        <w:t xml:space="preserve">30.11.2026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5B5F0A" w:rsidRPr="005B5F0A">
        <w:rPr>
          <w:rStyle w:val="afff3"/>
          <w:sz w:val="24"/>
          <w:szCs w:val="24"/>
        </w:rPr>
        <w:t>897 142,86</w:t>
      </w:r>
      <w:r w:rsidR="005B5F0A" w:rsidRPr="005B5F0A">
        <w:rPr>
          <w:sz w:val="24"/>
          <w:szCs w:val="24"/>
        </w:rPr>
        <w:t xml:space="preserve"> (восемьсот девяносто семь тысяч сто сорок два) рубля 86 копеек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договором(ами)</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t xml:space="preserve">Дата и время окончания срока, последний день срока подачи Заявок: </w:t>
      </w:r>
      <w:r w:rsidR="009023B9">
        <w:rPr>
          <w:b/>
          <w:sz w:val="24"/>
          <w:szCs w:val="24"/>
        </w:rPr>
        <w:t xml:space="preserve">28 мая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9023B9">
        <w:rPr>
          <w:b/>
        </w:rPr>
        <w:t xml:space="preserve">02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Pr>
          <w:b/>
          <w:sz w:val="24"/>
          <w:szCs w:val="24"/>
        </w:rPr>
        <w:t>02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39"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9023B9" w:rsidP="0072453A">
      <w:pPr>
        <w:pStyle w:val="Default"/>
        <w:tabs>
          <w:tab w:val="left" w:pos="0"/>
        </w:tabs>
        <w:spacing w:before="120" w:after="120"/>
        <w:ind w:firstLine="567"/>
        <w:jc w:val="both"/>
        <w:rPr>
          <w:b/>
        </w:rPr>
      </w:pPr>
      <w:r>
        <w:rPr>
          <w:b/>
        </w:rPr>
        <w:t>27 мая</w:t>
      </w:r>
      <w:r w:rsidR="005B5F0A" w:rsidRPr="005B5F0A">
        <w:rPr>
          <w:b/>
        </w:rPr>
        <w:t xml:space="preserve"> </w:t>
      </w:r>
      <w:r w:rsidR="0072453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0" w:name="_Ref518554593"/>
      <w:bookmarkEnd w:id="35"/>
      <w:bookmarkEnd w:id="36"/>
      <w:r w:rsidRPr="00DB1F32">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 xml:space="preserve">не должен являться иностранным агентом в соответствии с Федеральным законом </w:t>
      </w:r>
      <w:r w:rsidRPr="008728A7">
        <w:rPr>
          <w:sz w:val="24"/>
          <w:szCs w:val="24"/>
        </w:rPr>
        <w:lastRenderedPageBreak/>
        <w:t>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w:t>
      </w:r>
      <w:r w:rsidRPr="00B95777">
        <w:rPr>
          <w:sz w:val="24"/>
          <w:szCs w:val="24"/>
        </w:rPr>
        <w:lastRenderedPageBreak/>
        <w:t xml:space="preserve">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AF4009" w:rsidRPr="008A1489">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w:t>
      </w:r>
      <w:r w:rsidRPr="00B95777">
        <w:rPr>
          <w:sz w:val="24"/>
          <w:szCs w:val="24"/>
        </w:rPr>
        <w:lastRenderedPageBreak/>
        <w:t>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1"/>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w:t>
      </w:r>
      <w:r w:rsidR="006E61DB" w:rsidRPr="008728A7">
        <w:rPr>
          <w:sz w:val="24"/>
          <w:szCs w:val="24"/>
        </w:rPr>
        <w:lastRenderedPageBreak/>
        <w:t xml:space="preserve">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w:t>
      </w:r>
      <w:r w:rsidRPr="008A1489">
        <w:rPr>
          <w:sz w:val="24"/>
          <w:szCs w:val="24"/>
        </w:rPr>
        <w:lastRenderedPageBreak/>
        <w:t xml:space="preserve">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8A1489">
        <w:rPr>
          <w:sz w:val="24"/>
          <w:szCs w:val="24"/>
        </w:rPr>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6"/>
      <w:bookmarkEnd w:id="57"/>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8"/>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0" w:name="_Ref516150028"/>
      <w:r w:rsidRPr="00FF4872">
        <w:rPr>
          <w:sz w:val="24"/>
          <w:szCs w:val="24"/>
          <w:u w:val="single"/>
        </w:rPr>
        <w:t>Порядок проведения оценочной стадии:</w:t>
      </w:r>
      <w:bookmarkEnd w:id="59"/>
      <w:bookmarkEnd w:id="60"/>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AF4009">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DF6641" w:rsidRPr="00331BBD">
        <w:rPr>
          <w:sz w:val="24"/>
          <w:szCs w:val="24"/>
        </w:rPr>
        <w:lastRenderedPageBreak/>
        <w:t>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ранжировке получает </w:t>
      </w:r>
      <w:r w:rsidR="00413C5D" w:rsidRPr="008A1489">
        <w:rPr>
          <w:sz w:val="24"/>
          <w:szCs w:val="24"/>
        </w:rPr>
        <w:t>Заявка</w:t>
      </w:r>
      <w:r w:rsidRPr="008A1489">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331BB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331BB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w:t>
      </w:r>
      <w:r w:rsidRPr="009D5DFA">
        <w:rPr>
          <w:sz w:val="24"/>
          <w:szCs w:val="24"/>
        </w:rPr>
        <w:lastRenderedPageBreak/>
        <w:t>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9"/>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3"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3"/>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4" w:name="_Toc181693189"/>
      <w:bookmarkStart w:id="75" w:name="_Ref190680463"/>
      <w:bookmarkStart w:id="76" w:name="_Ref306140410"/>
      <w:bookmarkStart w:id="77" w:name="_Ref306142159"/>
      <w:bookmarkStart w:id="78" w:name="_Ref468202391"/>
      <w:bookmarkStart w:id="79" w:name="_Ref468202416"/>
      <w:bookmarkStart w:id="80" w:name="_Toc468355879"/>
      <w:bookmarkStart w:id="81" w:name="_Ref130819014"/>
      <w:r w:rsidRPr="00025ACE">
        <w:rPr>
          <w:b/>
          <w:sz w:val="24"/>
          <w:szCs w:val="24"/>
        </w:rPr>
        <w:t>Обеспечение исполнения обязательств Подрядчика по Договору</w:t>
      </w:r>
      <w:bookmarkEnd w:id="74"/>
      <w:bookmarkEnd w:id="75"/>
      <w:bookmarkEnd w:id="76"/>
      <w:bookmarkEnd w:id="77"/>
      <w:bookmarkEnd w:id="78"/>
      <w:bookmarkEnd w:id="79"/>
      <w:bookmarkEnd w:id="80"/>
      <w:bookmarkEnd w:id="81"/>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2"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2"/>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3" w:name="_Ref180149962"/>
      <w:r w:rsidRPr="00470FE8">
        <w:rPr>
          <w:b/>
          <w:iCs/>
          <w:sz w:val="24"/>
          <w:szCs w:val="24"/>
        </w:rPr>
        <w:t>Предусмотренные виды обеспечения:</w:t>
      </w:r>
      <w:bookmarkEnd w:id="83"/>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Договору(ам)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 xml:space="preserve">случая предложения Победителем аномально низкой (демпинговой) цены (подпункт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AF4009" w:rsidRPr="008A1489">
        <w:rPr>
          <w:sz w:val="24"/>
          <w:szCs w:val="24"/>
        </w:rPr>
        <w:t>56.2</w:t>
      </w:r>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w:t>
      </w:r>
      <w:r w:rsidRPr="008A1489">
        <w:rPr>
          <w:bCs/>
          <w:sz w:val="24"/>
          <w:szCs w:val="24"/>
        </w:rPr>
        <w:lastRenderedPageBreak/>
        <w:t xml:space="preserve">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4"/>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AF4009" w:rsidRPr="008A1489">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AF4009" w:rsidRPr="008A1489">
        <w:rPr>
          <w:sz w:val="24"/>
          <w:szCs w:val="24"/>
        </w:rPr>
        <w:t>58.1</w:t>
      </w:r>
      <w:r w:rsidRPr="008A1489">
        <w:rPr>
          <w:sz w:val="24"/>
          <w:szCs w:val="24"/>
        </w:rPr>
        <w:fldChar w:fldCharType="end"/>
      </w:r>
      <w:r w:rsidRPr="008A1489">
        <w:rPr>
          <w:sz w:val="24"/>
          <w:szCs w:val="24"/>
        </w:rPr>
        <w:t>.</w:t>
      </w:r>
      <w:bookmarkEnd w:id="85"/>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6"/>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7"/>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w:t>
      </w:r>
      <w:r w:rsidRPr="00021699">
        <w:rPr>
          <w:sz w:val="24"/>
          <w:szCs w:val="24"/>
        </w:rPr>
        <w:lastRenderedPageBreak/>
        <w:t>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8"/>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9"/>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0"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0"/>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1"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2"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1"/>
      <w:bookmarkEnd w:id="92"/>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3" w:name="_Toc206907096"/>
      <w:bookmarkStart w:id="94" w:name="_Письмо_о_подаче"/>
      <w:bookmarkEnd w:id="93"/>
      <w:bookmarkEnd w:id="94"/>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212A5E" w:rsidRDefault="00212A5E" w:rsidP="00614F6A">
      <w:pPr>
        <w:spacing w:line="240" w:lineRule="auto"/>
        <w:rPr>
          <w:b/>
          <w:i/>
          <w:sz w:val="24"/>
          <w:szCs w:val="24"/>
        </w:rPr>
      </w:pPr>
    </w:p>
    <w:p w:rsidR="00212A5E" w:rsidRDefault="00212A5E"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212A5E" w:rsidRPr="00212A5E" w:rsidTr="00675AA8">
        <w:trPr>
          <w:cantSplit/>
          <w:trHeight w:val="352"/>
        </w:trPr>
        <w:tc>
          <w:tcPr>
            <w:tcW w:w="578" w:type="dxa"/>
            <w:vMerge w:val="restart"/>
            <w:shd w:val="clear" w:color="auto" w:fill="auto"/>
            <w:vAlign w:val="center"/>
          </w:tcPr>
          <w:p w:rsidR="00212A5E" w:rsidRPr="00212A5E" w:rsidRDefault="00212A5E" w:rsidP="00212A5E">
            <w:pPr>
              <w:spacing w:line="228" w:lineRule="auto"/>
              <w:jc w:val="center"/>
              <w:rPr>
                <w:bCs/>
                <w:snapToGrid w:val="0"/>
                <w:sz w:val="24"/>
                <w:szCs w:val="24"/>
              </w:rPr>
            </w:pPr>
            <w:r w:rsidRPr="00212A5E">
              <w:rPr>
                <w:bCs/>
                <w:snapToGrid w:val="0"/>
                <w:sz w:val="24"/>
                <w:szCs w:val="24"/>
              </w:rPr>
              <w:t>№</w:t>
            </w:r>
          </w:p>
        </w:tc>
        <w:tc>
          <w:tcPr>
            <w:tcW w:w="5245" w:type="dxa"/>
            <w:vMerge w:val="restart"/>
            <w:shd w:val="clear" w:color="auto" w:fill="auto"/>
            <w:vAlign w:val="center"/>
          </w:tcPr>
          <w:p w:rsidR="00212A5E" w:rsidRPr="00212A5E" w:rsidRDefault="00212A5E" w:rsidP="00212A5E">
            <w:pPr>
              <w:keepNext/>
              <w:keepLines/>
              <w:pageBreakBefore/>
              <w:suppressAutoHyphens/>
              <w:spacing w:line="228" w:lineRule="auto"/>
              <w:ind w:firstLine="0"/>
              <w:jc w:val="center"/>
              <w:outlineLvl w:val="0"/>
              <w:rPr>
                <w:bCs/>
                <w:kern w:val="28"/>
                <w:sz w:val="24"/>
                <w:szCs w:val="24"/>
              </w:rPr>
            </w:pPr>
            <w:r w:rsidRPr="00212A5E">
              <w:rPr>
                <w:bCs/>
                <w:kern w:val="28"/>
                <w:sz w:val="24"/>
                <w:szCs w:val="24"/>
              </w:rPr>
              <w:t xml:space="preserve">Наименование затрат </w:t>
            </w:r>
          </w:p>
        </w:tc>
        <w:tc>
          <w:tcPr>
            <w:tcW w:w="1134" w:type="dxa"/>
            <w:vMerge w:val="restart"/>
            <w:shd w:val="clear" w:color="auto" w:fill="auto"/>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r w:rsidRPr="00212A5E">
              <w:rPr>
                <w:bCs/>
                <w:kern w:val="28"/>
                <w:sz w:val="20"/>
                <w:szCs w:val="20"/>
              </w:rPr>
              <w:t>Стоимость работ по объекту без НДС, всего</w:t>
            </w:r>
          </w:p>
        </w:tc>
        <w:tc>
          <w:tcPr>
            <w:tcW w:w="3686" w:type="dxa"/>
            <w:gridSpan w:val="2"/>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r w:rsidRPr="00212A5E">
              <w:rPr>
                <w:bCs/>
                <w:kern w:val="28"/>
                <w:sz w:val="20"/>
                <w:szCs w:val="20"/>
              </w:rPr>
              <w:t>в т.ч. стоимость</w:t>
            </w:r>
          </w:p>
        </w:tc>
      </w:tr>
      <w:tr w:rsidR="00212A5E" w:rsidRPr="00212A5E" w:rsidTr="00675AA8">
        <w:trPr>
          <w:cantSplit/>
          <w:trHeight w:val="352"/>
        </w:trPr>
        <w:tc>
          <w:tcPr>
            <w:tcW w:w="578" w:type="dxa"/>
            <w:vMerge/>
            <w:shd w:val="clear" w:color="auto" w:fill="auto"/>
            <w:vAlign w:val="center"/>
          </w:tcPr>
          <w:p w:rsidR="00212A5E" w:rsidRPr="00212A5E" w:rsidRDefault="00212A5E" w:rsidP="00212A5E">
            <w:pPr>
              <w:spacing w:line="228" w:lineRule="auto"/>
              <w:jc w:val="center"/>
              <w:rPr>
                <w:bCs/>
                <w:snapToGrid w:val="0"/>
                <w:sz w:val="24"/>
                <w:szCs w:val="24"/>
              </w:rPr>
            </w:pPr>
            <w:bookmarkStart w:id="95" w:name="_GoBack" w:colFirst="3" w:colLast="4"/>
          </w:p>
        </w:tc>
        <w:tc>
          <w:tcPr>
            <w:tcW w:w="5245" w:type="dxa"/>
            <w:vMerge/>
            <w:shd w:val="clear" w:color="auto" w:fill="auto"/>
            <w:vAlign w:val="center"/>
          </w:tcPr>
          <w:p w:rsidR="00212A5E" w:rsidRPr="00212A5E" w:rsidRDefault="00212A5E" w:rsidP="00212A5E">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p>
        </w:tc>
        <w:tc>
          <w:tcPr>
            <w:tcW w:w="1843" w:type="dxa"/>
          </w:tcPr>
          <w:p w:rsidR="00212A5E" w:rsidRPr="00212A5E" w:rsidRDefault="00212A5E" w:rsidP="00212A5E">
            <w:pPr>
              <w:spacing w:line="240" w:lineRule="auto"/>
              <w:ind w:firstLine="0"/>
              <w:jc w:val="left"/>
              <w:rPr>
                <w:sz w:val="20"/>
                <w:szCs w:val="20"/>
              </w:rPr>
            </w:pPr>
            <w:r w:rsidRPr="00212A5E">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212A5E" w:rsidRPr="00212A5E" w:rsidRDefault="00212A5E" w:rsidP="00212A5E">
            <w:pPr>
              <w:spacing w:line="240" w:lineRule="auto"/>
              <w:ind w:firstLine="0"/>
              <w:jc w:val="left"/>
              <w:rPr>
                <w:sz w:val="20"/>
                <w:szCs w:val="20"/>
              </w:rPr>
            </w:pPr>
            <w:r w:rsidRPr="00212A5E">
              <w:rPr>
                <w:sz w:val="20"/>
                <w:szCs w:val="20"/>
              </w:rPr>
              <w:t>строительно-монтажных (СМР) и пусконаладочных работ (ПНР), нанесение на планшет города</w:t>
            </w:r>
          </w:p>
        </w:tc>
      </w:tr>
      <w:bookmarkEnd w:id="95"/>
      <w:tr w:rsidR="00212A5E" w:rsidRPr="00212A5E" w:rsidTr="00675AA8">
        <w:trPr>
          <w:trHeight w:val="404"/>
        </w:trPr>
        <w:tc>
          <w:tcPr>
            <w:tcW w:w="578" w:type="dxa"/>
            <w:shd w:val="clear" w:color="auto" w:fill="auto"/>
            <w:vAlign w:val="center"/>
          </w:tcPr>
          <w:p w:rsidR="00212A5E" w:rsidRPr="00212A5E" w:rsidRDefault="00D94048" w:rsidP="00212A5E">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212A5E" w:rsidRPr="00212A5E" w:rsidRDefault="00212A5E" w:rsidP="00212A5E">
            <w:pPr>
              <w:spacing w:line="240" w:lineRule="auto"/>
              <w:ind w:firstLine="0"/>
              <w:jc w:val="left"/>
              <w:rPr>
                <w:sz w:val="24"/>
                <w:szCs w:val="24"/>
              </w:rPr>
            </w:pPr>
            <w:r w:rsidRPr="00212A5E">
              <w:rPr>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p>
        </w:tc>
        <w:tc>
          <w:tcPr>
            <w:tcW w:w="1134" w:type="dxa"/>
            <w:shd w:val="clear" w:color="auto" w:fill="auto"/>
          </w:tcPr>
          <w:p w:rsidR="00212A5E" w:rsidRPr="00212A5E" w:rsidRDefault="00212A5E" w:rsidP="00212A5E">
            <w:pPr>
              <w:spacing w:line="240" w:lineRule="auto"/>
              <w:ind w:firstLine="0"/>
              <w:jc w:val="center"/>
              <w:rPr>
                <w:sz w:val="24"/>
                <w:szCs w:val="24"/>
              </w:rPr>
            </w:pPr>
          </w:p>
        </w:tc>
        <w:tc>
          <w:tcPr>
            <w:tcW w:w="1843" w:type="dxa"/>
          </w:tcPr>
          <w:p w:rsidR="00212A5E" w:rsidRPr="00212A5E" w:rsidRDefault="00212A5E" w:rsidP="00212A5E">
            <w:pPr>
              <w:spacing w:line="240" w:lineRule="auto"/>
              <w:ind w:firstLine="0"/>
              <w:jc w:val="center"/>
              <w:rPr>
                <w:sz w:val="24"/>
                <w:szCs w:val="24"/>
              </w:rPr>
            </w:pPr>
          </w:p>
        </w:tc>
        <w:tc>
          <w:tcPr>
            <w:tcW w:w="1843" w:type="dxa"/>
          </w:tcPr>
          <w:p w:rsidR="00212A5E" w:rsidRPr="00212A5E" w:rsidRDefault="00212A5E" w:rsidP="00212A5E">
            <w:pPr>
              <w:spacing w:line="240" w:lineRule="auto"/>
              <w:ind w:firstLine="0"/>
              <w:jc w:val="center"/>
              <w:rPr>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 xml:space="preserve">Итого общая стоимость без НДС </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НДС</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Всего общая стоимость с НДС</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bl>
    <w:p w:rsidR="001D0D9F" w:rsidRPr="00212A5E" w:rsidRDefault="001D0D9F" w:rsidP="00212A5E">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212A5E" w:rsidRDefault="00212A5E" w:rsidP="0094588A">
      <w:pPr>
        <w:widowControl w:val="0"/>
        <w:overflowPunct w:val="0"/>
        <w:autoSpaceDE w:val="0"/>
        <w:autoSpaceDN w:val="0"/>
        <w:adjustRightInd w:val="0"/>
        <w:spacing w:before="120" w:line="240" w:lineRule="auto"/>
        <w:rPr>
          <w:b/>
          <w:bCs/>
          <w:sz w:val="24"/>
          <w:szCs w:val="24"/>
        </w:rPr>
      </w:pP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lastRenderedPageBreak/>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w:t>
      </w:r>
      <w:r w:rsidRPr="00BF57F6">
        <w:rPr>
          <w:sz w:val="24"/>
          <w:szCs w:val="24"/>
        </w:rPr>
        <w:lastRenderedPageBreak/>
        <w:t>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212A5E" w:rsidRDefault="00212A5E" w:rsidP="00212A5E">
            <w:pPr>
              <w:spacing w:line="240" w:lineRule="auto"/>
              <w:ind w:firstLine="0"/>
              <w:jc w:val="left"/>
              <w:rPr>
                <w:sz w:val="22"/>
                <w:szCs w:val="22"/>
              </w:rPr>
            </w:pPr>
            <w:r w:rsidRPr="00212A5E">
              <w:rPr>
                <w:sz w:val="22"/>
                <w:szCs w:val="22"/>
              </w:rPr>
              <w:t xml:space="preserve">работ по разработке проектно-сметной документации (ПСД) и рабочей документации (РД), кадастровые работы  </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212A5E" w:rsidRDefault="00212A5E" w:rsidP="00212A5E">
            <w:pPr>
              <w:pStyle w:val="af3"/>
              <w:tabs>
                <w:tab w:val="left" w:pos="567"/>
                <w:tab w:val="left" w:pos="1985"/>
              </w:tabs>
              <w:spacing w:before="0" w:after="0"/>
              <w:ind w:left="0" w:right="34"/>
              <w:rPr>
                <w:sz w:val="22"/>
                <w:szCs w:val="22"/>
              </w:rPr>
            </w:pPr>
            <w:r w:rsidRPr="00212A5E">
              <w:rPr>
                <w:sz w:val="22"/>
                <w:szCs w:val="22"/>
              </w:rPr>
              <w:t>строительно-монтажных (СМР) и пусконаладочных работ (ПНР), нанесение на планшет города</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7376CB" w:rsidRDefault="00212A5E" w:rsidP="00212A5E">
            <w:pPr>
              <w:pStyle w:val="af3"/>
              <w:tabs>
                <w:tab w:val="left" w:pos="567"/>
                <w:tab w:val="left" w:pos="1985"/>
              </w:tabs>
              <w:spacing w:before="0" w:after="0"/>
              <w:ind w:left="0" w:right="34"/>
              <w:rPr>
                <w:b/>
              </w:rPr>
            </w:pPr>
            <w:r w:rsidRPr="007376CB">
              <w:rPr>
                <w:b/>
              </w:rPr>
              <w:t>ИТОГО без НДС, руб.</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10377" w:type="dxa"/>
            <w:gridSpan w:val="6"/>
          </w:tcPr>
          <w:p w:rsidR="00212A5E" w:rsidRPr="007376CB" w:rsidRDefault="00212A5E" w:rsidP="00212A5E">
            <w:pPr>
              <w:pStyle w:val="af3"/>
              <w:tabs>
                <w:tab w:val="left" w:pos="567"/>
                <w:tab w:val="left" w:pos="1985"/>
              </w:tabs>
              <w:spacing w:before="0" w:after="0"/>
              <w:ind w:left="0" w:right="34"/>
              <w:rPr>
                <w:b/>
              </w:rPr>
            </w:pPr>
          </w:p>
        </w:tc>
        <w:tc>
          <w:tcPr>
            <w:tcW w:w="1843" w:type="dxa"/>
          </w:tcPr>
          <w:p w:rsidR="00212A5E" w:rsidRPr="007376CB" w:rsidRDefault="00212A5E" w:rsidP="00212A5E">
            <w:pPr>
              <w:pStyle w:val="af3"/>
              <w:tabs>
                <w:tab w:val="left" w:pos="567"/>
                <w:tab w:val="left" w:pos="1985"/>
              </w:tabs>
              <w:spacing w:before="0" w:after="0"/>
              <w:ind w:left="0" w:right="34"/>
              <w:jc w:val="center"/>
              <w:rPr>
                <w:b/>
              </w:rPr>
            </w:pPr>
          </w:p>
        </w:tc>
        <w:tc>
          <w:tcPr>
            <w:tcW w:w="1558" w:type="dxa"/>
          </w:tcPr>
          <w:p w:rsidR="00212A5E" w:rsidRPr="007376CB" w:rsidRDefault="00212A5E" w:rsidP="00212A5E">
            <w:pPr>
              <w:pStyle w:val="af3"/>
              <w:tabs>
                <w:tab w:val="left" w:pos="567"/>
                <w:tab w:val="left" w:pos="1985"/>
              </w:tabs>
              <w:spacing w:before="0" w:after="0"/>
              <w:ind w:left="0" w:right="34"/>
              <w:jc w:val="center"/>
              <w:rPr>
                <w:b/>
              </w:rPr>
            </w:pPr>
            <w:r w:rsidRPr="007376CB">
              <w:rPr>
                <w:b/>
              </w:rPr>
              <w:t>х</w:t>
            </w:r>
          </w:p>
        </w:tc>
        <w:tc>
          <w:tcPr>
            <w:tcW w:w="1673" w:type="dxa"/>
          </w:tcPr>
          <w:p w:rsidR="00212A5E" w:rsidRPr="007376CB" w:rsidRDefault="00212A5E" w:rsidP="00212A5E">
            <w:pPr>
              <w:pStyle w:val="af3"/>
              <w:tabs>
                <w:tab w:val="left" w:pos="567"/>
                <w:tab w:val="left" w:pos="1985"/>
              </w:tabs>
              <w:spacing w:before="0" w:after="0"/>
              <w:ind w:left="0" w:right="34"/>
              <w:jc w:val="center"/>
              <w:rPr>
                <w:b/>
              </w:rPr>
            </w:pPr>
          </w:p>
        </w:tc>
      </w:tr>
      <w:tr w:rsidR="00212A5E" w:rsidRPr="007376CB" w:rsidTr="00271675">
        <w:trPr>
          <w:trHeight w:val="284"/>
        </w:trPr>
        <w:tc>
          <w:tcPr>
            <w:tcW w:w="10377" w:type="dxa"/>
            <w:gridSpan w:val="6"/>
          </w:tcPr>
          <w:p w:rsidR="00212A5E" w:rsidRPr="007376CB" w:rsidRDefault="00212A5E" w:rsidP="00212A5E">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212A5E" w:rsidRPr="007376CB" w:rsidRDefault="00212A5E" w:rsidP="00212A5E">
            <w:pPr>
              <w:pStyle w:val="af3"/>
              <w:tabs>
                <w:tab w:val="left" w:pos="567"/>
                <w:tab w:val="left" w:pos="1985"/>
              </w:tabs>
              <w:spacing w:before="0" w:after="0"/>
              <w:ind w:left="0" w:right="34"/>
              <w:jc w:val="center"/>
              <w:rPr>
                <w:b/>
              </w:rPr>
            </w:pPr>
            <w:r w:rsidRPr="007376CB">
              <w:rPr>
                <w:b/>
              </w:rPr>
              <w:t>х</w:t>
            </w:r>
          </w:p>
        </w:tc>
        <w:tc>
          <w:tcPr>
            <w:tcW w:w="1558" w:type="dxa"/>
          </w:tcPr>
          <w:p w:rsidR="00212A5E" w:rsidRPr="007376CB" w:rsidRDefault="00212A5E" w:rsidP="00212A5E">
            <w:pPr>
              <w:pStyle w:val="af3"/>
              <w:tabs>
                <w:tab w:val="left" w:pos="567"/>
                <w:tab w:val="left" w:pos="1985"/>
              </w:tabs>
              <w:spacing w:before="0" w:after="0"/>
              <w:ind w:left="0" w:right="34"/>
              <w:jc w:val="center"/>
              <w:rPr>
                <w:b/>
              </w:rPr>
            </w:pPr>
          </w:p>
        </w:tc>
        <w:tc>
          <w:tcPr>
            <w:tcW w:w="1673" w:type="dxa"/>
          </w:tcPr>
          <w:p w:rsidR="00212A5E" w:rsidRPr="007376CB" w:rsidRDefault="00212A5E" w:rsidP="00212A5E">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389" w:rsidRDefault="00F51389">
      <w:r>
        <w:separator/>
      </w:r>
    </w:p>
  </w:endnote>
  <w:endnote w:type="continuationSeparator" w:id="0">
    <w:p w:rsidR="00F51389" w:rsidRDefault="00F5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389" w:rsidRDefault="00F51389">
      <w:r>
        <w:separator/>
      </w:r>
    </w:p>
  </w:footnote>
  <w:footnote w:type="continuationSeparator" w:id="0">
    <w:p w:rsidR="00F51389" w:rsidRDefault="00F51389">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D94048">
      <w:rPr>
        <w:rStyle w:val="ac"/>
        <w:i/>
        <w:iCs/>
        <w:noProof/>
        <w:sz w:val="24"/>
        <w:szCs w:val="24"/>
      </w:rPr>
      <w:t>27</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A5E"/>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2F5E64"/>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048"/>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3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46690-2B18-4AB7-A355-79FB3898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1</Pages>
  <Words>11358</Words>
  <Characters>64745</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75952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67</cp:revision>
  <cp:lastPrinted>2012-12-18T13:13:00Z</cp:lastPrinted>
  <dcterms:created xsi:type="dcterms:W3CDTF">2025-08-21T14:29:00Z</dcterms:created>
  <dcterms:modified xsi:type="dcterms:W3CDTF">2026-05-21T07:18:00Z</dcterms:modified>
</cp:coreProperties>
</file>